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75A70" w14:textId="1DCE5801" w:rsidR="00847F35" w:rsidRDefault="00694914" w:rsidP="00694914">
      <w:pPr>
        <w:pStyle w:val="Kop1"/>
        <w:numPr>
          <w:ilvl w:val="0"/>
          <w:numId w:val="0"/>
        </w:numPr>
        <w:ind w:left="567" w:hanging="567"/>
      </w:pPr>
      <w:r>
        <w:t>Appendix 6.1</w:t>
      </w:r>
      <w:r>
        <w:tab/>
        <w:t>Inschrijvingsmodel</w:t>
      </w:r>
    </w:p>
    <w:p w14:paraId="1012EB2B" w14:textId="45C25B4A" w:rsidR="00694914" w:rsidRDefault="00694914" w:rsidP="00694914">
      <w:pPr>
        <w:pStyle w:val="BasistekstEmtio"/>
      </w:pPr>
    </w:p>
    <w:p w14:paraId="4C34ECD7" w14:textId="256ECE79" w:rsidR="00694914" w:rsidRDefault="00694914" w:rsidP="00694914">
      <w:pPr>
        <w:pStyle w:val="BasistekstEmtio"/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336"/>
        <w:gridCol w:w="1707"/>
        <w:gridCol w:w="1149"/>
        <w:gridCol w:w="1160"/>
        <w:gridCol w:w="1150"/>
        <w:gridCol w:w="1154"/>
        <w:gridCol w:w="1105"/>
      </w:tblGrid>
      <w:tr w:rsidR="00694914" w14:paraId="33CF6E13" w14:textId="77777777" w:rsidTr="00A236A4">
        <w:tc>
          <w:tcPr>
            <w:tcW w:w="336" w:type="dxa"/>
          </w:tcPr>
          <w:p w14:paraId="6D5ACF1D" w14:textId="77777777" w:rsidR="00694914" w:rsidRDefault="00694914" w:rsidP="00A236A4">
            <w:pPr>
              <w:pStyle w:val="BasistekstEmtio"/>
            </w:pPr>
            <w:r>
              <w:t>1</w:t>
            </w:r>
          </w:p>
        </w:tc>
        <w:tc>
          <w:tcPr>
            <w:tcW w:w="1707" w:type="dxa"/>
          </w:tcPr>
          <w:p w14:paraId="4FC882BF" w14:textId="77777777" w:rsidR="00694914" w:rsidRDefault="00694914" w:rsidP="00A236A4">
            <w:pPr>
              <w:pStyle w:val="BasistekstEmtio"/>
            </w:pPr>
            <w:r>
              <w:t>A</w:t>
            </w:r>
          </w:p>
        </w:tc>
        <w:tc>
          <w:tcPr>
            <w:tcW w:w="1149" w:type="dxa"/>
          </w:tcPr>
          <w:p w14:paraId="5A4CB2ED" w14:textId="77777777" w:rsidR="00694914" w:rsidRDefault="00694914" w:rsidP="00A236A4">
            <w:pPr>
              <w:pStyle w:val="BasistekstEmtio"/>
            </w:pPr>
            <w:r>
              <w:t>B</w:t>
            </w:r>
          </w:p>
        </w:tc>
        <w:tc>
          <w:tcPr>
            <w:tcW w:w="1160" w:type="dxa"/>
          </w:tcPr>
          <w:p w14:paraId="4B790A42" w14:textId="77777777" w:rsidR="00694914" w:rsidRDefault="00694914" w:rsidP="00A236A4">
            <w:pPr>
              <w:pStyle w:val="BasistekstEmtio"/>
            </w:pPr>
            <w:r>
              <w:t>C</w:t>
            </w:r>
          </w:p>
        </w:tc>
        <w:tc>
          <w:tcPr>
            <w:tcW w:w="1150" w:type="dxa"/>
          </w:tcPr>
          <w:p w14:paraId="7D8B6FD9" w14:textId="77777777" w:rsidR="00694914" w:rsidRDefault="00694914" w:rsidP="00A236A4">
            <w:pPr>
              <w:pStyle w:val="BasistekstEmtio"/>
            </w:pPr>
            <w:r>
              <w:t>D</w:t>
            </w:r>
          </w:p>
        </w:tc>
        <w:tc>
          <w:tcPr>
            <w:tcW w:w="1154" w:type="dxa"/>
          </w:tcPr>
          <w:p w14:paraId="694ECAEB" w14:textId="77777777" w:rsidR="00694914" w:rsidRDefault="00694914" w:rsidP="00A236A4">
            <w:pPr>
              <w:pStyle w:val="BasistekstEmtio"/>
            </w:pPr>
            <w:r>
              <w:t>E</w:t>
            </w:r>
          </w:p>
        </w:tc>
        <w:tc>
          <w:tcPr>
            <w:tcW w:w="1105" w:type="dxa"/>
          </w:tcPr>
          <w:p w14:paraId="0ECB9994" w14:textId="77777777" w:rsidR="00694914" w:rsidRDefault="00694914" w:rsidP="00A236A4">
            <w:pPr>
              <w:pStyle w:val="BasistekstEmtio"/>
            </w:pPr>
            <w:r>
              <w:t>F</w:t>
            </w:r>
          </w:p>
        </w:tc>
      </w:tr>
      <w:tr w:rsidR="00694914" w14:paraId="4D489974" w14:textId="77777777" w:rsidTr="00A236A4">
        <w:tc>
          <w:tcPr>
            <w:tcW w:w="336" w:type="dxa"/>
          </w:tcPr>
          <w:p w14:paraId="37BEA84B" w14:textId="77777777" w:rsidR="00694914" w:rsidRDefault="00694914" w:rsidP="00A236A4">
            <w:pPr>
              <w:pStyle w:val="BasistekstEmtio"/>
            </w:pPr>
            <w:r>
              <w:t>2</w:t>
            </w:r>
          </w:p>
        </w:tc>
        <w:tc>
          <w:tcPr>
            <w:tcW w:w="1707" w:type="dxa"/>
          </w:tcPr>
          <w:p w14:paraId="284B1379" w14:textId="77777777" w:rsidR="00694914" w:rsidRDefault="00694914" w:rsidP="00A236A4">
            <w:pPr>
              <w:pStyle w:val="BasistekstEmtio"/>
            </w:pPr>
          </w:p>
        </w:tc>
        <w:tc>
          <w:tcPr>
            <w:tcW w:w="1149" w:type="dxa"/>
          </w:tcPr>
          <w:p w14:paraId="6336D4B5" w14:textId="77777777" w:rsidR="00694914" w:rsidRDefault="00694914" w:rsidP="00A236A4">
            <w:pPr>
              <w:pStyle w:val="BasistekstEmtio"/>
            </w:pPr>
            <w:r>
              <w:t>2023</w:t>
            </w:r>
          </w:p>
        </w:tc>
        <w:tc>
          <w:tcPr>
            <w:tcW w:w="1160" w:type="dxa"/>
          </w:tcPr>
          <w:p w14:paraId="498B1618" w14:textId="77777777" w:rsidR="00694914" w:rsidRDefault="00694914" w:rsidP="00A236A4">
            <w:pPr>
              <w:pStyle w:val="BasistekstEmtio"/>
            </w:pPr>
            <w:r>
              <w:t>2024</w:t>
            </w:r>
          </w:p>
        </w:tc>
        <w:tc>
          <w:tcPr>
            <w:tcW w:w="1150" w:type="dxa"/>
          </w:tcPr>
          <w:p w14:paraId="77DB7799" w14:textId="77777777" w:rsidR="00694914" w:rsidRDefault="00694914" w:rsidP="00A236A4">
            <w:pPr>
              <w:pStyle w:val="BasistekstEmtio"/>
            </w:pPr>
            <w:r>
              <w:t>2025</w:t>
            </w:r>
          </w:p>
        </w:tc>
        <w:tc>
          <w:tcPr>
            <w:tcW w:w="1154" w:type="dxa"/>
          </w:tcPr>
          <w:p w14:paraId="39882377" w14:textId="77777777" w:rsidR="00694914" w:rsidRDefault="00694914" w:rsidP="00A236A4">
            <w:pPr>
              <w:pStyle w:val="BasistekstEmtio"/>
            </w:pPr>
            <w:r>
              <w:t>2026</w:t>
            </w:r>
          </w:p>
        </w:tc>
        <w:tc>
          <w:tcPr>
            <w:tcW w:w="1105" w:type="dxa"/>
          </w:tcPr>
          <w:p w14:paraId="36C561E0" w14:textId="77777777" w:rsidR="00694914" w:rsidRDefault="00694914" w:rsidP="00A236A4">
            <w:pPr>
              <w:pStyle w:val="BasistekstEmtio"/>
            </w:pPr>
            <w:r>
              <w:t>Totaal</w:t>
            </w:r>
          </w:p>
        </w:tc>
      </w:tr>
      <w:tr w:rsidR="00694914" w14:paraId="3B4D20D8" w14:textId="77777777" w:rsidTr="00A236A4">
        <w:tc>
          <w:tcPr>
            <w:tcW w:w="336" w:type="dxa"/>
          </w:tcPr>
          <w:p w14:paraId="7533D120" w14:textId="77777777" w:rsidR="00694914" w:rsidRDefault="00694914" w:rsidP="00A236A4">
            <w:pPr>
              <w:pStyle w:val="BasistekstEmtio"/>
            </w:pPr>
            <w:r>
              <w:t>3</w:t>
            </w:r>
          </w:p>
        </w:tc>
        <w:tc>
          <w:tcPr>
            <w:tcW w:w="1707" w:type="dxa"/>
          </w:tcPr>
          <w:p w14:paraId="5FEABE98" w14:textId="77777777" w:rsidR="00694914" w:rsidRDefault="00694914" w:rsidP="00A236A4">
            <w:pPr>
              <w:pStyle w:val="BasistekstEmtio"/>
            </w:pPr>
            <w:r>
              <w:t>Eenmalige transitiekosten</w:t>
            </w:r>
          </w:p>
        </w:tc>
        <w:tc>
          <w:tcPr>
            <w:tcW w:w="1149" w:type="dxa"/>
          </w:tcPr>
          <w:p w14:paraId="4B9EC4BB" w14:textId="32089F03" w:rsidR="00694914" w:rsidRDefault="00694914" w:rsidP="00A236A4">
            <w:pPr>
              <w:pStyle w:val="BasistekstEmtio"/>
            </w:pPr>
          </w:p>
        </w:tc>
        <w:tc>
          <w:tcPr>
            <w:tcW w:w="1160" w:type="dxa"/>
            <w:shd w:val="clear" w:color="auto" w:fill="000000" w:themeFill="text2"/>
          </w:tcPr>
          <w:p w14:paraId="24EE08E9" w14:textId="77777777" w:rsidR="00694914" w:rsidRDefault="00694914" w:rsidP="00A236A4">
            <w:pPr>
              <w:pStyle w:val="BasistekstEmtio"/>
            </w:pPr>
          </w:p>
        </w:tc>
        <w:tc>
          <w:tcPr>
            <w:tcW w:w="1150" w:type="dxa"/>
            <w:shd w:val="clear" w:color="auto" w:fill="000000" w:themeFill="text2"/>
          </w:tcPr>
          <w:p w14:paraId="5AD8975A" w14:textId="77777777" w:rsidR="00694914" w:rsidRDefault="00694914" w:rsidP="00A236A4">
            <w:pPr>
              <w:pStyle w:val="BasistekstEmtio"/>
            </w:pPr>
          </w:p>
        </w:tc>
        <w:tc>
          <w:tcPr>
            <w:tcW w:w="1154" w:type="dxa"/>
            <w:shd w:val="clear" w:color="auto" w:fill="000000" w:themeFill="text2"/>
          </w:tcPr>
          <w:p w14:paraId="42334730" w14:textId="77777777" w:rsidR="00694914" w:rsidRDefault="00694914" w:rsidP="00A236A4">
            <w:pPr>
              <w:pStyle w:val="BasistekstEmtio"/>
            </w:pPr>
          </w:p>
        </w:tc>
        <w:tc>
          <w:tcPr>
            <w:tcW w:w="1105" w:type="dxa"/>
            <w:shd w:val="clear" w:color="auto" w:fill="FFFFFF" w:themeFill="background2"/>
          </w:tcPr>
          <w:p w14:paraId="443EE111" w14:textId="3F9512F9" w:rsidR="00694914" w:rsidRDefault="00694914" w:rsidP="00A236A4">
            <w:pPr>
              <w:pStyle w:val="BasistekstEmtio"/>
            </w:pPr>
          </w:p>
        </w:tc>
      </w:tr>
      <w:tr w:rsidR="00694914" w14:paraId="3B8FC236" w14:textId="77777777" w:rsidTr="00A236A4">
        <w:tc>
          <w:tcPr>
            <w:tcW w:w="336" w:type="dxa"/>
          </w:tcPr>
          <w:p w14:paraId="18F1C5E1" w14:textId="77777777" w:rsidR="00694914" w:rsidRDefault="00694914" w:rsidP="00A236A4">
            <w:pPr>
              <w:pStyle w:val="BasistekstEmtio"/>
            </w:pPr>
            <w:r>
              <w:t>4</w:t>
            </w:r>
          </w:p>
        </w:tc>
        <w:tc>
          <w:tcPr>
            <w:tcW w:w="1707" w:type="dxa"/>
          </w:tcPr>
          <w:p w14:paraId="0E410030" w14:textId="77777777" w:rsidR="00694914" w:rsidRDefault="00694914" w:rsidP="00A236A4">
            <w:pPr>
              <w:pStyle w:val="BasistekstEmtio"/>
            </w:pPr>
            <w:r>
              <w:t>Periodieke kosten</w:t>
            </w:r>
          </w:p>
        </w:tc>
        <w:tc>
          <w:tcPr>
            <w:tcW w:w="1149" w:type="dxa"/>
          </w:tcPr>
          <w:p w14:paraId="6EB0F4CC" w14:textId="0FC8F51C" w:rsidR="00694914" w:rsidRDefault="00694914" w:rsidP="00A236A4">
            <w:pPr>
              <w:pStyle w:val="BasistekstEmtio"/>
            </w:pPr>
          </w:p>
        </w:tc>
        <w:tc>
          <w:tcPr>
            <w:tcW w:w="1160" w:type="dxa"/>
          </w:tcPr>
          <w:p w14:paraId="15AC1B44" w14:textId="24FAAB94" w:rsidR="00694914" w:rsidRDefault="00694914" w:rsidP="00A236A4">
            <w:pPr>
              <w:pStyle w:val="BasistekstEmtio"/>
            </w:pPr>
          </w:p>
        </w:tc>
        <w:tc>
          <w:tcPr>
            <w:tcW w:w="1150" w:type="dxa"/>
          </w:tcPr>
          <w:p w14:paraId="069EBB93" w14:textId="68B5E40D" w:rsidR="00694914" w:rsidRDefault="00694914" w:rsidP="00A236A4">
            <w:pPr>
              <w:pStyle w:val="BasistekstEmtio"/>
            </w:pPr>
          </w:p>
        </w:tc>
        <w:tc>
          <w:tcPr>
            <w:tcW w:w="1154" w:type="dxa"/>
          </w:tcPr>
          <w:p w14:paraId="128EAEE7" w14:textId="65FE52A8" w:rsidR="00694914" w:rsidRDefault="00694914" w:rsidP="00A236A4">
            <w:pPr>
              <w:pStyle w:val="BasistekstEmtio"/>
            </w:pPr>
          </w:p>
        </w:tc>
        <w:tc>
          <w:tcPr>
            <w:tcW w:w="1105" w:type="dxa"/>
          </w:tcPr>
          <w:p w14:paraId="06D885C0" w14:textId="7D8EAFE1" w:rsidR="00694914" w:rsidRDefault="00694914" w:rsidP="00A236A4">
            <w:pPr>
              <w:pStyle w:val="BasistekstEmtio"/>
            </w:pPr>
          </w:p>
        </w:tc>
      </w:tr>
      <w:tr w:rsidR="00694914" w14:paraId="5B6FD688" w14:textId="77777777" w:rsidTr="00A236A4">
        <w:tc>
          <w:tcPr>
            <w:tcW w:w="336" w:type="dxa"/>
          </w:tcPr>
          <w:p w14:paraId="151A5295" w14:textId="77777777" w:rsidR="00694914" w:rsidRDefault="00694914" w:rsidP="00A236A4">
            <w:pPr>
              <w:pStyle w:val="BasistekstEmtio"/>
            </w:pPr>
            <w:r>
              <w:t>5</w:t>
            </w:r>
          </w:p>
        </w:tc>
        <w:tc>
          <w:tcPr>
            <w:tcW w:w="1707" w:type="dxa"/>
          </w:tcPr>
          <w:p w14:paraId="2DDEE41D" w14:textId="77777777" w:rsidR="00694914" w:rsidRDefault="00694914" w:rsidP="00A236A4">
            <w:pPr>
              <w:pStyle w:val="BasistekstEmtio"/>
            </w:pPr>
            <w:r>
              <w:t>TOTAAL</w:t>
            </w:r>
          </w:p>
        </w:tc>
        <w:tc>
          <w:tcPr>
            <w:tcW w:w="1149" w:type="dxa"/>
          </w:tcPr>
          <w:p w14:paraId="5AE1F909" w14:textId="2B6FDD6F" w:rsidR="00694914" w:rsidRDefault="00694914" w:rsidP="00A236A4">
            <w:pPr>
              <w:pStyle w:val="BasistekstEmtio"/>
            </w:pPr>
          </w:p>
        </w:tc>
        <w:tc>
          <w:tcPr>
            <w:tcW w:w="1160" w:type="dxa"/>
          </w:tcPr>
          <w:p w14:paraId="2A1BB992" w14:textId="6BE4C590" w:rsidR="00694914" w:rsidRDefault="00694914" w:rsidP="00A236A4">
            <w:pPr>
              <w:pStyle w:val="BasistekstEmtio"/>
            </w:pPr>
          </w:p>
        </w:tc>
        <w:tc>
          <w:tcPr>
            <w:tcW w:w="1150" w:type="dxa"/>
          </w:tcPr>
          <w:p w14:paraId="04AACDB7" w14:textId="4FE6FF81" w:rsidR="00694914" w:rsidRDefault="00694914" w:rsidP="00A236A4">
            <w:pPr>
              <w:pStyle w:val="BasistekstEmtio"/>
            </w:pPr>
          </w:p>
        </w:tc>
        <w:tc>
          <w:tcPr>
            <w:tcW w:w="1154" w:type="dxa"/>
          </w:tcPr>
          <w:p w14:paraId="27A29762" w14:textId="5804EC38" w:rsidR="00694914" w:rsidRDefault="00694914" w:rsidP="00A236A4">
            <w:pPr>
              <w:pStyle w:val="BasistekstEmtio"/>
            </w:pPr>
          </w:p>
        </w:tc>
        <w:tc>
          <w:tcPr>
            <w:tcW w:w="1105" w:type="dxa"/>
          </w:tcPr>
          <w:p w14:paraId="23966365" w14:textId="5505BBDD" w:rsidR="00694914" w:rsidRDefault="00694914" w:rsidP="00A236A4">
            <w:pPr>
              <w:pStyle w:val="BasistekstEmtio"/>
            </w:pPr>
          </w:p>
        </w:tc>
      </w:tr>
    </w:tbl>
    <w:p w14:paraId="2C0C14EB" w14:textId="77777777" w:rsidR="00694914" w:rsidRPr="00694914" w:rsidRDefault="00694914" w:rsidP="00694914">
      <w:pPr>
        <w:pStyle w:val="Kop3zondernummerEmtio"/>
        <w:rPr>
          <w:i w:val="0"/>
          <w:iCs/>
        </w:rPr>
      </w:pPr>
      <w:r w:rsidRPr="00694914">
        <w:rPr>
          <w:i w:val="0"/>
          <w:iCs/>
          <w:color w:val="BB3B82" w:themeColor="accent3"/>
        </w:rPr>
        <w:t>Tabel 12:</w:t>
      </w:r>
      <w:r w:rsidRPr="00694914">
        <w:rPr>
          <w:i w:val="0"/>
          <w:iCs/>
          <w:color w:val="BB3B82" w:themeColor="accent3"/>
        </w:rPr>
        <w:tab/>
        <w:t>Inschrijvingsmodel</w:t>
      </w:r>
    </w:p>
    <w:p w14:paraId="26F3ADAF" w14:textId="2E91C80A" w:rsidR="00694914" w:rsidRDefault="00694914" w:rsidP="00694914">
      <w:pPr>
        <w:pStyle w:val="BasistekstEmtio"/>
      </w:pPr>
    </w:p>
    <w:p w14:paraId="29B3FB68" w14:textId="78C07B1A" w:rsidR="00694914" w:rsidRDefault="00694914" w:rsidP="00694914">
      <w:pPr>
        <w:pStyle w:val="BasistekstEmtio"/>
      </w:pPr>
    </w:p>
    <w:p w14:paraId="0B3F88BD" w14:textId="1F6D6A8B" w:rsidR="00694914" w:rsidRDefault="00694914" w:rsidP="00694914">
      <w:pPr>
        <w:pStyle w:val="BasistekstEmtio"/>
      </w:pPr>
    </w:p>
    <w:p w14:paraId="439D0C98" w14:textId="5974953B" w:rsidR="00694914" w:rsidRDefault="00694914" w:rsidP="00694914">
      <w:pPr>
        <w:pStyle w:val="BasistekstEmtio"/>
      </w:pPr>
      <w:r>
        <w:t>Bevestiging vertegenwoordigingsbevoegde functionaris:</w:t>
      </w:r>
    </w:p>
    <w:p w14:paraId="688DED18" w14:textId="27CDAACE" w:rsidR="00694914" w:rsidRDefault="00694914" w:rsidP="00694914">
      <w:pPr>
        <w:pStyle w:val="BasistekstEmti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146"/>
      </w:tblGrid>
      <w:tr w:rsidR="00694914" w14:paraId="19177DD0" w14:textId="77777777" w:rsidTr="00694914">
        <w:tc>
          <w:tcPr>
            <w:tcW w:w="2263" w:type="dxa"/>
          </w:tcPr>
          <w:p w14:paraId="1B1C1795" w14:textId="77777777" w:rsidR="00694914" w:rsidRDefault="00694914" w:rsidP="00694914">
            <w:pPr>
              <w:pStyle w:val="BasistekstEmtio"/>
            </w:pPr>
            <w:r>
              <w:t>Eigennaam:</w:t>
            </w:r>
          </w:p>
          <w:p w14:paraId="26BDE619" w14:textId="09DA69DE" w:rsidR="00694914" w:rsidRDefault="00694914" w:rsidP="00694914">
            <w:pPr>
              <w:pStyle w:val="BasistekstEmtio"/>
            </w:pPr>
          </w:p>
        </w:tc>
        <w:tc>
          <w:tcPr>
            <w:tcW w:w="6146" w:type="dxa"/>
          </w:tcPr>
          <w:p w14:paraId="5E31019B" w14:textId="77777777" w:rsidR="00694914" w:rsidRDefault="00694914" w:rsidP="00694914">
            <w:pPr>
              <w:pStyle w:val="BasistekstEmtio"/>
            </w:pPr>
          </w:p>
        </w:tc>
      </w:tr>
      <w:tr w:rsidR="00694914" w14:paraId="5BBB139C" w14:textId="77777777" w:rsidTr="00694914">
        <w:tc>
          <w:tcPr>
            <w:tcW w:w="2263" w:type="dxa"/>
          </w:tcPr>
          <w:p w14:paraId="5611F46A" w14:textId="77777777" w:rsidR="00694914" w:rsidRDefault="00694914" w:rsidP="00694914">
            <w:pPr>
              <w:pStyle w:val="BasistekstEmtio"/>
            </w:pPr>
            <w:r>
              <w:t>Functie:</w:t>
            </w:r>
          </w:p>
          <w:p w14:paraId="35425A9F" w14:textId="52B071FE" w:rsidR="00694914" w:rsidRDefault="00694914" w:rsidP="00694914">
            <w:pPr>
              <w:pStyle w:val="BasistekstEmtio"/>
            </w:pPr>
          </w:p>
        </w:tc>
        <w:tc>
          <w:tcPr>
            <w:tcW w:w="6146" w:type="dxa"/>
          </w:tcPr>
          <w:p w14:paraId="4D9B593B" w14:textId="77777777" w:rsidR="00694914" w:rsidRDefault="00694914" w:rsidP="00694914">
            <w:pPr>
              <w:pStyle w:val="BasistekstEmtio"/>
            </w:pPr>
          </w:p>
        </w:tc>
      </w:tr>
      <w:tr w:rsidR="00694914" w14:paraId="7C7CCF0E" w14:textId="77777777" w:rsidTr="00694914">
        <w:tc>
          <w:tcPr>
            <w:tcW w:w="2263" w:type="dxa"/>
          </w:tcPr>
          <w:p w14:paraId="6026FC78" w14:textId="77777777" w:rsidR="00694914" w:rsidRDefault="00694914" w:rsidP="00694914">
            <w:pPr>
              <w:pStyle w:val="BasistekstEmtio"/>
            </w:pPr>
            <w:r>
              <w:t>Datum:</w:t>
            </w:r>
          </w:p>
          <w:p w14:paraId="32EC2615" w14:textId="2879B524" w:rsidR="00694914" w:rsidRDefault="00694914" w:rsidP="00694914">
            <w:pPr>
              <w:pStyle w:val="BasistekstEmtio"/>
            </w:pPr>
          </w:p>
        </w:tc>
        <w:tc>
          <w:tcPr>
            <w:tcW w:w="6146" w:type="dxa"/>
          </w:tcPr>
          <w:p w14:paraId="287DC860" w14:textId="77777777" w:rsidR="00694914" w:rsidRDefault="00694914" w:rsidP="00694914">
            <w:pPr>
              <w:pStyle w:val="BasistekstEmtio"/>
            </w:pPr>
          </w:p>
        </w:tc>
      </w:tr>
      <w:tr w:rsidR="00694914" w14:paraId="34FE0072" w14:textId="77777777" w:rsidTr="00694914">
        <w:tc>
          <w:tcPr>
            <w:tcW w:w="2263" w:type="dxa"/>
          </w:tcPr>
          <w:p w14:paraId="5B205787" w14:textId="7895898D" w:rsidR="00694914" w:rsidRDefault="00694914" w:rsidP="00694914">
            <w:pPr>
              <w:pStyle w:val="BasistekstEmtio"/>
            </w:pPr>
            <w:r>
              <w:t>Handtekening:</w:t>
            </w:r>
          </w:p>
        </w:tc>
        <w:tc>
          <w:tcPr>
            <w:tcW w:w="6146" w:type="dxa"/>
          </w:tcPr>
          <w:p w14:paraId="11A52F75" w14:textId="77777777" w:rsidR="00694914" w:rsidRDefault="00694914" w:rsidP="00694914">
            <w:pPr>
              <w:pStyle w:val="BasistekstEmtio"/>
            </w:pPr>
          </w:p>
          <w:p w14:paraId="51D05F4B" w14:textId="77777777" w:rsidR="00694914" w:rsidRDefault="00694914" w:rsidP="00694914">
            <w:pPr>
              <w:pStyle w:val="BasistekstEmtio"/>
            </w:pPr>
          </w:p>
          <w:p w14:paraId="7C175738" w14:textId="77777777" w:rsidR="00694914" w:rsidRDefault="00694914" w:rsidP="00694914">
            <w:pPr>
              <w:pStyle w:val="BasistekstEmtio"/>
            </w:pPr>
          </w:p>
          <w:p w14:paraId="2F7EA481" w14:textId="77777777" w:rsidR="00694914" w:rsidRDefault="00694914" w:rsidP="00694914">
            <w:pPr>
              <w:pStyle w:val="BasistekstEmtio"/>
            </w:pPr>
          </w:p>
          <w:p w14:paraId="02CAB13C" w14:textId="2679F37C" w:rsidR="00694914" w:rsidRDefault="00694914" w:rsidP="00694914">
            <w:pPr>
              <w:pStyle w:val="BasistekstEmtio"/>
            </w:pPr>
          </w:p>
        </w:tc>
      </w:tr>
    </w:tbl>
    <w:p w14:paraId="181E68B2" w14:textId="77777777" w:rsidR="00694914" w:rsidRPr="00694914" w:rsidRDefault="00694914" w:rsidP="00694914">
      <w:pPr>
        <w:pStyle w:val="BasistekstEmtio"/>
      </w:pPr>
    </w:p>
    <w:sectPr w:rsidR="00694914" w:rsidRPr="00694914" w:rsidSect="00F65073">
      <w:headerReference w:type="default" r:id="rId11"/>
      <w:pgSz w:w="11906" w:h="16838" w:code="9"/>
      <w:pgMar w:top="2269" w:right="1219" w:bottom="1843" w:left="226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ABA58" w14:textId="77777777" w:rsidR="00694914" w:rsidRPr="003F3547" w:rsidRDefault="00694914" w:rsidP="003F3547">
      <w:pPr>
        <w:pStyle w:val="Voettekst"/>
      </w:pPr>
    </w:p>
  </w:endnote>
  <w:endnote w:type="continuationSeparator" w:id="0">
    <w:p w14:paraId="2814DB28" w14:textId="77777777" w:rsidR="00694914" w:rsidRPr="003F3547" w:rsidRDefault="00694914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20000007" w:usb1="00000001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5556D" w14:textId="77777777" w:rsidR="00694914" w:rsidRPr="003F3547" w:rsidRDefault="00694914" w:rsidP="003F3547">
      <w:pPr>
        <w:pStyle w:val="Voettekst"/>
      </w:pPr>
    </w:p>
  </w:footnote>
  <w:footnote w:type="continuationSeparator" w:id="0">
    <w:p w14:paraId="39618C8F" w14:textId="77777777" w:rsidR="00694914" w:rsidRPr="003F3547" w:rsidRDefault="00694914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10251" w14:textId="4C31AB66" w:rsidR="00CA5B80" w:rsidRDefault="00CA5B80" w:rsidP="00CA5B80">
    <w:pPr>
      <w:pStyle w:val="Koptekst"/>
      <w:jc w:val="right"/>
    </w:pPr>
    <w:r w:rsidRPr="00174A41">
      <w:rPr>
        <w:noProof/>
      </w:rPr>
      <w:drawing>
        <wp:inline distT="0" distB="0" distL="0" distR="0" wp14:anchorId="28894EEF" wp14:editId="36A5E95D">
          <wp:extent cx="1571625" cy="628650"/>
          <wp:effectExtent l="0" t="0" r="9525" b="0"/>
          <wp:docPr id="36" name="Afbeelding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2C63AC9"/>
    <w:multiLevelType w:val="multilevel"/>
    <w:tmpl w:val="8576664C"/>
    <w:numStyleLink w:val="OpsommingtekenEmtio"/>
  </w:abstractNum>
  <w:abstractNum w:abstractNumId="29" w15:restartNumberingAfterBreak="0">
    <w:nsid w:val="58D76737"/>
    <w:multiLevelType w:val="multilevel"/>
    <w:tmpl w:val="8576664C"/>
    <w:numStyleLink w:val="OpsommingtekenEmtio"/>
  </w:abstractNum>
  <w:abstractNum w:abstractNumId="30" w15:restartNumberingAfterBreak="0">
    <w:nsid w:val="5B616121"/>
    <w:multiLevelType w:val="multilevel"/>
    <w:tmpl w:val="B4BACAD8"/>
    <w:numStyleLink w:val="OpsommingstreepjeEmtio"/>
  </w:abstractNum>
  <w:abstractNum w:abstractNumId="31" w15:restartNumberingAfterBreak="0">
    <w:nsid w:val="5DC64260"/>
    <w:multiLevelType w:val="multilevel"/>
    <w:tmpl w:val="C9FA2D30"/>
    <w:numStyleLink w:val="OpsommingopenrondjeEmtio"/>
  </w:abstractNum>
  <w:abstractNum w:abstractNumId="32" w15:restartNumberingAfterBreak="0">
    <w:nsid w:val="5DFE3518"/>
    <w:multiLevelType w:val="multilevel"/>
    <w:tmpl w:val="C9FA2D30"/>
    <w:numStyleLink w:val="OpsommingopenrondjeEmtio"/>
  </w:abstractNum>
  <w:abstractNum w:abstractNumId="33" w15:restartNumberingAfterBreak="0">
    <w:nsid w:val="609F7B87"/>
    <w:multiLevelType w:val="multilevel"/>
    <w:tmpl w:val="B80072F2"/>
    <w:numStyleLink w:val="KopnummeringEmtio"/>
  </w:abstractNum>
  <w:abstractNum w:abstractNumId="34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5" w15:restartNumberingAfterBreak="0">
    <w:nsid w:val="6B382304"/>
    <w:multiLevelType w:val="multilevel"/>
    <w:tmpl w:val="8576664C"/>
    <w:numStyleLink w:val="OpsommingtekenEmtio"/>
  </w:abstractNum>
  <w:abstractNum w:abstractNumId="36" w15:restartNumberingAfterBreak="0">
    <w:nsid w:val="6C6644DD"/>
    <w:multiLevelType w:val="multilevel"/>
    <w:tmpl w:val="9E50E438"/>
    <w:numStyleLink w:val="OpsommingbolletjeEmtio"/>
  </w:abstractNum>
  <w:abstractNum w:abstractNumId="37" w15:restartNumberingAfterBreak="0">
    <w:nsid w:val="6CAB1E63"/>
    <w:multiLevelType w:val="multilevel"/>
    <w:tmpl w:val="7FB6E594"/>
    <w:numStyleLink w:val="AgendapuntlijstEmtio"/>
  </w:abstractNum>
  <w:abstractNum w:abstractNumId="38" w15:restartNumberingAfterBreak="0">
    <w:nsid w:val="6E7370EC"/>
    <w:multiLevelType w:val="multilevel"/>
    <w:tmpl w:val="9200769E"/>
    <w:numStyleLink w:val="OpsommingkleineletterEmtio"/>
  </w:abstractNum>
  <w:abstractNum w:abstractNumId="39" w15:restartNumberingAfterBreak="0">
    <w:nsid w:val="7038598F"/>
    <w:multiLevelType w:val="multilevel"/>
    <w:tmpl w:val="90A8103A"/>
    <w:numStyleLink w:val="BijlagenummeringEmtio"/>
  </w:abstractNum>
  <w:abstractNum w:abstractNumId="40" w15:restartNumberingAfterBreak="0">
    <w:nsid w:val="70EC4E8C"/>
    <w:multiLevelType w:val="multilevel"/>
    <w:tmpl w:val="C9FA2D30"/>
    <w:numStyleLink w:val="OpsommingopenrondjeEmtio"/>
  </w:abstractNum>
  <w:abstractNum w:abstractNumId="41" w15:restartNumberingAfterBreak="0">
    <w:nsid w:val="717435D9"/>
    <w:multiLevelType w:val="multilevel"/>
    <w:tmpl w:val="B80072F2"/>
    <w:numStyleLink w:val="KopnummeringEmtio"/>
  </w:abstractNum>
  <w:abstractNum w:abstractNumId="42" w15:restartNumberingAfterBreak="0">
    <w:nsid w:val="76AE427F"/>
    <w:multiLevelType w:val="multilevel"/>
    <w:tmpl w:val="8576664C"/>
    <w:numStyleLink w:val="OpsommingtekenEmtio"/>
  </w:abstractNum>
  <w:abstractNum w:abstractNumId="43" w15:restartNumberingAfterBreak="0">
    <w:nsid w:val="792E34E6"/>
    <w:multiLevelType w:val="multilevel"/>
    <w:tmpl w:val="C9FA2D30"/>
    <w:numStyleLink w:val="OpsommingopenrondjeEmtio"/>
  </w:abstractNum>
  <w:abstractNum w:abstractNumId="44" w15:restartNumberingAfterBreak="0">
    <w:nsid w:val="79AE6CDF"/>
    <w:multiLevelType w:val="multilevel"/>
    <w:tmpl w:val="B4BACAD8"/>
    <w:numStyleLink w:val="OpsommingstreepjeEmtio"/>
  </w:abstractNum>
  <w:abstractNum w:abstractNumId="45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 w16cid:durableId="1703239779">
    <w:abstractNumId w:val="10"/>
  </w:num>
  <w:num w:numId="2" w16cid:durableId="1031299881">
    <w:abstractNumId w:val="21"/>
  </w:num>
  <w:num w:numId="3" w16cid:durableId="1792045413">
    <w:abstractNumId w:val="25"/>
  </w:num>
  <w:num w:numId="4" w16cid:durableId="124735596">
    <w:abstractNumId w:val="11"/>
  </w:num>
  <w:num w:numId="5" w16cid:durableId="1721200544">
    <w:abstractNumId w:val="27"/>
  </w:num>
  <w:num w:numId="6" w16cid:durableId="738208226">
    <w:abstractNumId w:val="14"/>
  </w:num>
  <w:num w:numId="7" w16cid:durableId="1588807084">
    <w:abstractNumId w:val="13"/>
  </w:num>
  <w:num w:numId="8" w16cid:durableId="655256284">
    <w:abstractNumId w:val="20"/>
  </w:num>
  <w:num w:numId="9" w16cid:durableId="389116430">
    <w:abstractNumId w:val="22"/>
  </w:num>
  <w:num w:numId="10" w16cid:durableId="2068216411">
    <w:abstractNumId w:val="34"/>
  </w:num>
  <w:num w:numId="11" w16cid:durableId="189380369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519763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05993306">
    <w:abstractNumId w:val="19"/>
  </w:num>
  <w:num w:numId="14" w16cid:durableId="220873899">
    <w:abstractNumId w:val="9"/>
  </w:num>
  <w:num w:numId="15" w16cid:durableId="699819932">
    <w:abstractNumId w:val="7"/>
  </w:num>
  <w:num w:numId="16" w16cid:durableId="490681456">
    <w:abstractNumId w:val="6"/>
  </w:num>
  <w:num w:numId="17" w16cid:durableId="1742560139">
    <w:abstractNumId w:val="5"/>
  </w:num>
  <w:num w:numId="18" w16cid:durableId="998341781">
    <w:abstractNumId w:val="4"/>
  </w:num>
  <w:num w:numId="19" w16cid:durableId="343554972">
    <w:abstractNumId w:val="8"/>
  </w:num>
  <w:num w:numId="20" w16cid:durableId="626661666">
    <w:abstractNumId w:val="3"/>
  </w:num>
  <w:num w:numId="21" w16cid:durableId="1419595432">
    <w:abstractNumId w:val="2"/>
  </w:num>
  <w:num w:numId="22" w16cid:durableId="1851407118">
    <w:abstractNumId w:val="1"/>
  </w:num>
  <w:num w:numId="23" w16cid:durableId="1532458304">
    <w:abstractNumId w:val="0"/>
  </w:num>
  <w:num w:numId="24" w16cid:durableId="23294061">
    <w:abstractNumId w:val="38"/>
  </w:num>
  <w:num w:numId="25" w16cid:durableId="460419103">
    <w:abstractNumId w:val="15"/>
  </w:num>
  <w:num w:numId="26" w16cid:durableId="1587153227">
    <w:abstractNumId w:val="30"/>
  </w:num>
  <w:num w:numId="27" w16cid:durableId="20794753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875950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3246503">
    <w:abstractNumId w:val="23"/>
  </w:num>
  <w:num w:numId="30" w16cid:durableId="1393578003">
    <w:abstractNumId w:val="26"/>
  </w:num>
  <w:num w:numId="31" w16cid:durableId="858740701">
    <w:abstractNumId w:val="37"/>
  </w:num>
  <w:num w:numId="32" w16cid:durableId="685207689">
    <w:abstractNumId w:val="41"/>
  </w:num>
  <w:num w:numId="33" w16cid:durableId="297226486">
    <w:abstractNumId w:val="16"/>
  </w:num>
  <w:num w:numId="34" w16cid:durableId="1073313335">
    <w:abstractNumId w:val="35"/>
  </w:num>
  <w:num w:numId="35" w16cid:durableId="1571621658">
    <w:abstractNumId w:val="43"/>
  </w:num>
  <w:num w:numId="36" w16cid:durableId="1405688209">
    <w:abstractNumId w:val="36"/>
  </w:num>
  <w:num w:numId="37" w16cid:durableId="92671607">
    <w:abstractNumId w:val="28"/>
  </w:num>
  <w:num w:numId="38" w16cid:durableId="404455082">
    <w:abstractNumId w:val="31"/>
  </w:num>
  <w:num w:numId="39" w16cid:durableId="1232350444">
    <w:abstractNumId w:val="32"/>
  </w:num>
  <w:num w:numId="40" w16cid:durableId="1785033090">
    <w:abstractNumId w:val="18"/>
  </w:num>
  <w:num w:numId="41" w16cid:durableId="254829338">
    <w:abstractNumId w:val="40"/>
  </w:num>
  <w:num w:numId="42" w16cid:durableId="1740858271">
    <w:abstractNumId w:val="44"/>
  </w:num>
  <w:num w:numId="43" w16cid:durableId="1934780104">
    <w:abstractNumId w:val="17"/>
  </w:num>
  <w:num w:numId="44" w16cid:durableId="1922912083">
    <w:abstractNumId w:val="29"/>
  </w:num>
  <w:num w:numId="45" w16cid:durableId="1436557255">
    <w:abstractNumId w:val="24"/>
  </w:num>
  <w:num w:numId="46" w16cid:durableId="1682507901">
    <w:abstractNumId w:val="33"/>
  </w:num>
  <w:num w:numId="47" w16cid:durableId="2045519107">
    <w:abstractNumId w:val="12"/>
  </w:num>
  <w:num w:numId="48" w16cid:durableId="1897160194">
    <w:abstractNumId w:val="39"/>
  </w:num>
  <w:num w:numId="49" w16cid:durableId="1236862302">
    <w:abstractNumId w:val="4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1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A1B78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C51F8"/>
    <w:rsid w:val="004D2412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818B8"/>
    <w:rsid w:val="0059027A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41E45"/>
    <w:rsid w:val="00647A67"/>
    <w:rsid w:val="00653D01"/>
    <w:rsid w:val="00664EE1"/>
    <w:rsid w:val="006662ED"/>
    <w:rsid w:val="006767B2"/>
    <w:rsid w:val="00685EED"/>
    <w:rsid w:val="00694914"/>
    <w:rsid w:val="006953A2"/>
    <w:rsid w:val="006B6044"/>
    <w:rsid w:val="006C6A9D"/>
    <w:rsid w:val="006D1154"/>
    <w:rsid w:val="006D2ECD"/>
    <w:rsid w:val="00703BD3"/>
    <w:rsid w:val="00705849"/>
    <w:rsid w:val="00706308"/>
    <w:rsid w:val="00712665"/>
    <w:rsid w:val="0071386B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2239"/>
    <w:rsid w:val="00843B35"/>
    <w:rsid w:val="00847F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05761"/>
    <w:rsid w:val="00B11A76"/>
    <w:rsid w:val="00B233E3"/>
    <w:rsid w:val="00B30352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92E08"/>
    <w:rsid w:val="00C93473"/>
    <w:rsid w:val="00C971C1"/>
    <w:rsid w:val="00CA1FE3"/>
    <w:rsid w:val="00CA332D"/>
    <w:rsid w:val="00CA5B80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5DA7"/>
    <w:rsid w:val="00D47AD0"/>
    <w:rsid w:val="00D57A57"/>
    <w:rsid w:val="00D57B8A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FCC"/>
    <w:rsid w:val="00FA269F"/>
    <w:rsid w:val="00FB21F7"/>
    <w:rsid w:val="00FB22AF"/>
    <w:rsid w:val="00FB2AAE"/>
    <w:rsid w:val="00FB7F9C"/>
    <w:rsid w:val="00FC25E1"/>
    <w:rsid w:val="00FC3FA5"/>
    <w:rsid w:val="00FC6260"/>
    <w:rsid w:val="00FD2C03"/>
    <w:rsid w:val="00FD63B3"/>
    <w:rsid w:val="00FE1BFD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64F58A43"/>
  <w15:chartTrackingRefBased/>
  <w15:docId w15:val="{3B4941E2-B93A-464C-8345-CF4D04E74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694914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91AE5E125684E80FAB785FDC161F2" ma:contentTypeVersion="3" ma:contentTypeDescription="Een nieuw document maken." ma:contentTypeScope="" ma:versionID="0292dea76c9b43184a0987963ab24ac5">
  <xsd:schema xmlns:xsd="http://www.w3.org/2001/XMLSchema" xmlns:xs="http://www.w3.org/2001/XMLSchema" xmlns:p="http://schemas.microsoft.com/office/2006/metadata/properties" xmlns:ns2="907505a9-75c7-46a8-8f27-9b71f3463de3" targetNamespace="http://schemas.microsoft.com/office/2006/metadata/properties" ma:root="true" ma:fieldsID="d656fb5a29bbb0ebb140dbd3219350dc" ns2:_="">
    <xsd:import namespace="907505a9-75c7-46a8-8f27-9b71f3463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505a9-75c7-46a8-8f27-9b71f3463d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358A93-D248-416D-AE0A-416A0BE411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505a9-75c7-46a8-8f27-9b71f3463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8D85D1-9B35-4939-8477-D857FE8295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4AF5A9-D7CD-402F-9712-2E92CD453F14}">
  <ds:schemaRefs>
    <ds:schemaRef ds:uri="http://purl.org/dc/elements/1.1/"/>
    <ds:schemaRef ds:uri="http://www.w3.org/XML/1998/namespace"/>
    <ds:schemaRef ds:uri="907505a9-75c7-46a8-8f27-9b71f3463de3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D885E44-ABFF-4E82-95A2-7472734E8D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253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2</cp:revision>
  <dcterms:created xsi:type="dcterms:W3CDTF">2022-11-25T09:09:00Z</dcterms:created>
  <dcterms:modified xsi:type="dcterms:W3CDTF">2022-11-25T09:09:00Z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0x01010087391AE5E125684E80FAB785FDC161F2</vt:lpwstr>
  </property>
</Properties>
</file>